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1974790" name="7b8229f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930506" name="7b8229f0-d732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1530046" name="ee1251c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938566" name="ee1251c0-d732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8564447" name="3efcbc6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779766" name="3efcbc60-d733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7752388" name="5266d4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212897" name="5266d420-d733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4085452" name="a1a5ffc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859177" name="a1a5ffc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6604137" name="bb3b124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105857" name="bb3b124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7240990" name="eb16335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849870" name="eb163350-d733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969697" name="a22c9f7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103951" name="a22c9f70-d734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4986745" name="bae02b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205010" name="bae02b90-d734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6067079" name="cfe5cae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35522" name="cfe5cae0-d734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5513867" name="9f10c40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346086" name="9f10c400-d735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2341221" name="b3ff0ac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103581" name="b3ff0ac0-d735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525209" name="caec07b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855347" name="caec07b0-d735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4107730" name="f8faa62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327781" name="f8faa620-d735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2191925" name="0d9b1b0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975004" name="0d9b1b00-d736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383862" name="2adfef1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846845" name="2adfef10-d736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9243084" name="3c9db66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425321" name="3c9db660-d736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7931114" name="bd8b638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035137" name="bd8b6380-d736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2033244" name="467f5b1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564629" name="467f5b10-d737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681018" name="effdb4c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703164" name="effdb4c0-d737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5378178" name="365ab4e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651829" name="365ab4e0-d738-11f0-a98b-615e6b1312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4386956" name="c43cba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161958" name="c43cba60-d738-11f0-a98b-615e6b1312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2641073" name="d5f48e4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097026" name="d5f48e40-d738-11f0-a98b-615e6b13120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9337818" name="23901c0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614013" name="23901c00-d739-11f0-a98b-615e6b13120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9163967" name="ea35fdc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323270" name="ea35fdc0-d739-11f0-a98b-615e6b1312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6147290" name="01c10f7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325822" name="01c10f70-d73a-11f0-a98b-615e6b13120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Bodenschüttung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4034841" name="a8afe4a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696032" name="a8afe4a0-d73a-11f0-a98b-615e6b13120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934784" name="4f53004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609024" name="4f530040-d73a-11f0-a98b-615e6b1312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9113623" name="d338b7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684787" name="d338b7b0-d73a-11f0-a98b-615e6b13120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738265" name="50f3746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67854" name="50f37460-d73b-11f0-a98b-615e6b13120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496234" name="772c002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840113" name="772c0020-d73b-11f0-a98b-615e6b13120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3131032" name="8c7474d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567455" name="8c7474d0-d73b-11f0-a98b-615e6b1312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6010034" name="41e917d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773631" name="41e917d0-d73c-11f0-a98b-615e6b1312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2753774" name="a976d6c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385108" name="a976d6c0-d73d-11f0-a98b-615e6b13120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4044844" name="e65f085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248966" name="e65f0850-d73d-11f0-a98b-615e6b13120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Waschküche / Treppenhaus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0848146" name="4562ea6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692685" name="4562ea60-d73e-11f0-a98b-615e6b13120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8973577" name="0a2cae9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160470" name="0a2cae90-d73e-11f0-a98b-615e6b13120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Wasserrohr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1437984" name="c0c6e5d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742600" name="c0c6e5d0-d73e-11f0-a98b-615e6b13120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0621914" name="41a6fe6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085174" name="41a6fe60-d73f-11f0-a98b-615e6b1312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846110" name="5941ee9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154519" name="5941ee90-d73f-11f0-a98b-615e6b13120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7366310" name="679b553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336012" name="679b5530-d73f-11f0-a98b-615e6b13120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2093273" name="cf8c865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951772" name="cf8c8650-d73f-11f0-a98b-615e6b1312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0026014" name="0769ac1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735717" name="0769ac10-d740-11f0-a98b-615e6b1312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1798254" name="2ca22c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186788" name="2ca22cf0-d740-11f0-a98b-615e6b13120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3380712" name="cdfaf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677410" name="cdfaf460-d740-11f0-a98b-615e6b13120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1007332" name="7b3f252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308062" name="7b3f2520-d740-11f0-a98b-615e6b13120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5815191" name="e63de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585216" name="e63de460-d740-11f0-a98b-615e6b1312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1040887" name="4302fa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395959" name="4302fa00-d741-11f0-a98b-615e6b13120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9445564" name="9ef0263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966914" name="9ef02630-d741-11f0-a98b-615e6b13120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927216" name="db562f7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243347" name="db562f70-d741-11f0-a98b-615e6b13120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8351126" name="38080b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686333" name="38080b30-d742-11f0-a98b-615e6b13120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061743" name="ddac10e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754665" name="ddac10e0-d742-11f0-a98b-615e6b13120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503268" name="f321fe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098560" name="f321fe30-d742-11f0-a98b-615e6b13120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5872843" name="79fa41b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018427" name="79fa41b0-d743-11f0-a98b-615e6b13120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1280731" name="c99967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268829" name="c99967a0-d743-11f0-a98b-615e6b13120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footer.xml" Type="http://schemas.openxmlformats.org/officeDocument/2006/relationships/footer" Id="rId5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